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C0D" w:rsidRPr="004C3C0D" w:rsidRDefault="004C3C0D" w:rsidP="004C3C0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t xml:space="preserve">   </w:t>
      </w: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Систематизировать работу над творческим развитием личности, уровнем воспитанности и здоровьем учащихся, обеспечивая индивидуальными программами развития.</w:t>
      </w:r>
    </w:p>
    <w:p w:rsidR="004C3C0D" w:rsidRPr="004C3C0D" w:rsidRDefault="004C3C0D" w:rsidP="004C3C0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Систематизировать работу методической службы, знакомя учителей новейшей литературой, методическими пособиями, разработками, технологиями.</w:t>
      </w:r>
    </w:p>
    <w:p w:rsidR="004C3C0D" w:rsidRDefault="004C3C0D" w:rsidP="004C3C0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Постоянно пополнять методический кабинет современными педагогическими новациями.</w:t>
      </w:r>
    </w:p>
    <w:p w:rsidR="002C1A8B" w:rsidRPr="004C3C0D" w:rsidRDefault="002C1A8B" w:rsidP="002C1A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4C3C0D" w:rsidRPr="004C3C0D" w:rsidRDefault="002C1A8B" w:rsidP="004C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bookmark0"/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                                      </w:t>
      </w:r>
      <w:r w:rsidR="004C3C0D" w:rsidRPr="004C3C0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4. Формирование физически здоровой личности.</w:t>
      </w:r>
      <w:bookmarkEnd w:id="0"/>
    </w:p>
    <w:p w:rsidR="004C3C0D" w:rsidRPr="004C3C0D" w:rsidRDefault="004C3C0D" w:rsidP="004C3C0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Укрепление физического, психологического и духовного здоровья учащихся.</w:t>
      </w:r>
    </w:p>
    <w:p w:rsidR="004C3C0D" w:rsidRPr="004C3C0D" w:rsidRDefault="004C3C0D" w:rsidP="004C3C0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Поддержка вариативных дополнительных образовательных и досуговых программ, способствующих здоровому образу жизни.</w:t>
      </w:r>
    </w:p>
    <w:p w:rsidR="004C3C0D" w:rsidRPr="004C3C0D" w:rsidRDefault="004C3C0D" w:rsidP="004C3C0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Повышать квалификацию педагогических кадров школы по организации работы, связанной с оздоровлением учащихся.</w:t>
      </w:r>
    </w:p>
    <w:p w:rsidR="004C3C0D" w:rsidRPr="004C3C0D" w:rsidRDefault="004C3C0D" w:rsidP="004C3C0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Совершенствовать организацию питания учащихся.</w:t>
      </w:r>
    </w:p>
    <w:p w:rsidR="004C3C0D" w:rsidRPr="004C3C0D" w:rsidRDefault="004C3C0D" w:rsidP="004C3C0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Координирование действий школы и семьи в организации различных форм работы по пропаганде здорового образа жизни, формированию стереотипов поведения, способствующих сохранению и укреплению здоровья.</w:t>
      </w:r>
    </w:p>
    <w:p w:rsidR="004C3C0D" w:rsidRPr="004C3C0D" w:rsidRDefault="004C3C0D" w:rsidP="004C3C0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Строить спортзал</w:t>
      </w:r>
    </w:p>
    <w:p w:rsidR="004C3C0D" w:rsidRPr="004C3C0D" w:rsidRDefault="002C1A8B" w:rsidP="004C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                                       </w:t>
      </w:r>
      <w:r w:rsidR="004C3C0D" w:rsidRPr="004C3C0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5. Оптимальная организация учебно-воспитательного процесса.</w:t>
      </w:r>
    </w:p>
    <w:p w:rsidR="004C3C0D" w:rsidRPr="004C3C0D" w:rsidRDefault="004C3C0D" w:rsidP="004C3C0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Совершенствовать учебные планы и программы по предметам.</w:t>
      </w:r>
    </w:p>
    <w:p w:rsidR="004C3C0D" w:rsidRPr="004C3C0D" w:rsidRDefault="004C3C0D" w:rsidP="004C3C0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Развивать взаимодействия учебных дисциплин на основе межпредметных связей.</w:t>
      </w:r>
    </w:p>
    <w:p w:rsidR="004C3C0D" w:rsidRPr="004C3C0D" w:rsidRDefault="004C3C0D" w:rsidP="004C3C0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Осуществление целостной системы развития национального самосознания учащихся на базе языковой национальной среды и методом "погружения" в культурную национальную среду.</w:t>
      </w:r>
    </w:p>
    <w:p w:rsidR="004C3C0D" w:rsidRPr="004C3C0D" w:rsidRDefault="004C3C0D" w:rsidP="004C3C0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Формировать у учащихся понимание многообразия, взаимовлияния и взаимостимулирования развития разных культур народов, населяющих территории Дагестана и всего мира через национальные традиции, обычаи народов в соответствии с Законом РД "О языках народов РД”.</w:t>
      </w:r>
    </w:p>
    <w:p w:rsidR="004C3C0D" w:rsidRPr="004C3C0D" w:rsidRDefault="004C3C0D" w:rsidP="004C3C0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Возрождать традиции общественного воспитания, нравственного кодекса, национальной педагогики, учитывая историко-ку льтурное своеобразие региона, его определенных социально- экономических условий.</w:t>
      </w:r>
    </w:p>
    <w:p w:rsidR="004C3C0D" w:rsidRDefault="004C3C0D" w:rsidP="004C3C0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Создание наиболее благоприятных условий по удовлетворению потребностей личности в образовательной подготовке, получении знаний, необходимых для экономического и социального развития, а также индивидуального и культурного самовыражения личности в обществе.</w:t>
      </w:r>
    </w:p>
    <w:p w:rsidR="002C1A8B" w:rsidRDefault="002C1A8B" w:rsidP="002C1A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2C1A8B" w:rsidRPr="004C3C0D" w:rsidRDefault="002C1A8B" w:rsidP="002C1A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4C3C0D" w:rsidRPr="004C3C0D" w:rsidRDefault="002C1A8B" w:rsidP="002C1A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bookmarkStart w:id="1" w:name="bookmark1"/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                                     6.</w:t>
      </w:r>
      <w:r w:rsidR="004C3C0D" w:rsidRPr="004C3C0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Развитие творческих способностей учащихся.</w:t>
      </w:r>
      <w:bookmarkEnd w:id="1"/>
    </w:p>
    <w:p w:rsidR="004C3C0D" w:rsidRPr="004C3C0D" w:rsidRDefault="004C3C0D" w:rsidP="004C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</w:t>
      </w:r>
      <w:proofErr w:type="gramStart"/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</w:t>
      </w:r>
      <w:proofErr w:type="gramEnd"/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ривлекать учащихся к творческим конкурсам, олимпиадам, соревнованиям, интеллектуальным марафонам, выставкам вне стен школы.</w:t>
      </w:r>
    </w:p>
    <w:p w:rsidR="004C3C0D" w:rsidRPr="004C3C0D" w:rsidRDefault="004C3C0D" w:rsidP="004C3C0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Создать творческую атмосферу в школе путем введения факультативов, кружков, музейно</w:t>
      </w: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экскурсионных работ.</w:t>
      </w:r>
    </w:p>
    <w:p w:rsidR="004C3C0D" w:rsidRPr="004C3C0D" w:rsidRDefault="004C3C0D" w:rsidP="004C3C0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Модулировать </w:t>
      </w:r>
      <w:r w:rsidRPr="002C1A8B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учебно-воспитательный процесс</w:t>
      </w:r>
      <w:r w:rsidRPr="004C3C0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</w:t>
      </w: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как систему, помогающую саморазвитию, </w:t>
      </w:r>
      <w:r w:rsidRPr="002C1A8B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самоопределению личности.</w:t>
      </w:r>
    </w:p>
    <w:p w:rsidR="004C3C0D" w:rsidRPr="004C3C0D" w:rsidRDefault="004C3C0D" w:rsidP="004C3C0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Организовать </w:t>
      </w:r>
      <w:r w:rsidRPr="002C1A8B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публикацию</w:t>
      </w:r>
      <w:r w:rsidRPr="004C3C0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</w:t>
      </w: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творческих работ </w:t>
      </w:r>
      <w:r w:rsidRPr="002C1A8B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 xml:space="preserve">учителей </w:t>
      </w:r>
      <w:r w:rsidRPr="002C1A8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и </w:t>
      </w:r>
      <w:r w:rsidRPr="002C1A8B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учащихся</w:t>
      </w:r>
      <w:r w:rsidRPr="004C3C0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</w:t>
      </w: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методических изданиях </w:t>
      </w:r>
      <w:r w:rsidRPr="004C3C0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и </w:t>
      </w: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 местной прессе.</w:t>
      </w:r>
    </w:p>
    <w:p w:rsidR="004C3C0D" w:rsidRPr="004C3C0D" w:rsidRDefault="004C3C0D" w:rsidP="004C3C0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Совершенствовать </w:t>
      </w:r>
      <w:r w:rsidRPr="002C1A8B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школьное</w:t>
      </w:r>
      <w:r w:rsidRPr="004C3C0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</w:t>
      </w: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самоуправление учащихся.</w:t>
      </w:r>
    </w:p>
    <w:p w:rsidR="004C3C0D" w:rsidRPr="004C3C0D" w:rsidRDefault="002C1A8B" w:rsidP="002C1A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bookmarkStart w:id="2" w:name="bookmark2"/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                                   7.</w:t>
      </w:r>
      <w:r w:rsidR="004C3C0D" w:rsidRPr="004C3C0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Система взаимодействия и сотрудничества е семьей и социумом.</w:t>
      </w:r>
      <w:bookmarkEnd w:id="2"/>
    </w:p>
    <w:p w:rsidR="004C3C0D" w:rsidRPr="002C1A8B" w:rsidRDefault="004C3C0D" w:rsidP="004C3C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Формировать систему педагогических </w:t>
      </w:r>
      <w:r w:rsidRPr="002C1A8B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лекториев,</w:t>
      </w:r>
      <w:r w:rsidRPr="004C3C0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</w:t>
      </w: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индивидуальных консультаций с </w:t>
      </w:r>
      <w:proofErr w:type="gramStart"/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психолого-педагогической</w:t>
      </w:r>
      <w:proofErr w:type="gramEnd"/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2C1A8B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и валеологической</w:t>
      </w:r>
      <w:r w:rsidRPr="004C3C0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</w:t>
      </w: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службами, тематических</w:t>
      </w:r>
      <w:r w:rsidRPr="002C1A8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2C1A8B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родительских</w:t>
      </w:r>
      <w:r w:rsidRPr="004C3C0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</w:t>
      </w: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собраний, дней </w:t>
      </w:r>
      <w:r w:rsidRPr="004C3C0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"</w:t>
      </w:r>
      <w:r w:rsidRPr="002C1A8B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открытых дверей", общешкольных собраний.</w:t>
      </w:r>
    </w:p>
    <w:p w:rsidR="004C3C0D" w:rsidRPr="004C3C0D" w:rsidRDefault="004C3C0D" w:rsidP="004C3C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Повышение </w:t>
      </w:r>
      <w:r w:rsidRPr="002C1A8B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психолого-педагогических</w:t>
      </w:r>
      <w:r w:rsidRPr="004C3C0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</w:t>
      </w: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знаний родителей через курсы, лектории, </w:t>
      </w:r>
      <w:r w:rsidRPr="002C1A8B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конференции</w:t>
      </w:r>
      <w:r w:rsidRPr="004C3C0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, </w:t>
      </w:r>
      <w:r w:rsidRPr="002C1A8B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открытые</w:t>
      </w:r>
      <w:r w:rsidRPr="004C3C0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</w:t>
      </w: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уроки, </w:t>
      </w:r>
      <w:proofErr w:type="gramStart"/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гру пповые</w:t>
      </w:r>
      <w:proofErr w:type="gramEnd"/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мероприятия, индивидуальные консультации.</w:t>
      </w:r>
    </w:p>
    <w:p w:rsidR="004C3C0D" w:rsidRPr="002C1A8B" w:rsidRDefault="004C3C0D" w:rsidP="004C3C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</w:pPr>
      <w:r w:rsidRPr="004C3C0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</w:t>
      </w:r>
      <w:r w:rsidRPr="002C1A8B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 xml:space="preserve">Вовлечение родителей и общественности </w:t>
      </w:r>
      <w:r w:rsidRPr="002C1A8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</w:t>
      </w:r>
      <w:r w:rsidRPr="002C1A8B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 xml:space="preserve">учебно-воспитательный процесс </w:t>
      </w:r>
      <w:proofErr w:type="gramStart"/>
      <w:r w:rsidRPr="002C1A8B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через</w:t>
      </w:r>
      <w:proofErr w:type="gramEnd"/>
    </w:p>
    <w:p w:rsidR="004C3C0D" w:rsidRPr="004C3C0D" w:rsidRDefault="004C3C0D" w:rsidP="004C3C0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родительские собрания;</w:t>
      </w:r>
    </w:p>
    <w:p w:rsidR="004C3C0D" w:rsidRPr="002C1A8B" w:rsidRDefault="004C3C0D" w:rsidP="004C3C0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</w:pPr>
      <w:r w:rsidRPr="002C1A8B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 xml:space="preserve"> организации кружков, секций, </w:t>
      </w:r>
      <w:proofErr w:type="gramStart"/>
      <w:r w:rsidRPr="002C1A8B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клу бов</w:t>
      </w:r>
      <w:proofErr w:type="gramEnd"/>
      <w:r w:rsidRPr="002C1A8B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, совместные творческие дела;</w:t>
      </w:r>
    </w:p>
    <w:p w:rsidR="004C3C0D" w:rsidRPr="004C3C0D" w:rsidRDefault="004C3C0D" w:rsidP="004C3C0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помощь в укреплении материально-технической базы;</w:t>
      </w:r>
    </w:p>
    <w:p w:rsidR="004C3C0D" w:rsidRPr="004C3C0D" w:rsidRDefault="004C3C0D" w:rsidP="004C3C0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proofErr w:type="gramStart"/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индивиду альное</w:t>
      </w:r>
      <w:proofErr w:type="gramEnd"/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шефство над </w:t>
      </w:r>
      <w:r w:rsidRPr="002C1A8B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неблагополучными</w:t>
      </w:r>
      <w:r w:rsidRPr="004C3C0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</w:t>
      </w: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семьями.</w:t>
      </w:r>
    </w:p>
    <w:p w:rsidR="00FB1ED8" w:rsidRPr="002C1A8B" w:rsidRDefault="004C3C0D" w:rsidP="002C1A8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C3C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Участие родителей и общественности в управлении школой через:</w:t>
      </w:r>
    </w:p>
    <w:sectPr w:rsidR="00FB1ED8" w:rsidRPr="002C1A8B" w:rsidSect="002C1A8B">
      <w:pgSz w:w="11906" w:h="16838"/>
      <w:pgMar w:top="567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7"/>
    <w:multiLevelType w:val="multilevel"/>
    <w:tmpl w:val="00000006"/>
    <w:lvl w:ilvl="0">
      <w:start w:val="6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6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6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6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6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6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6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6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6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0000009"/>
    <w:multiLevelType w:val="multilevel"/>
    <w:tmpl w:val="00000008"/>
    <w:lvl w:ilvl="0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3C0D"/>
    <w:rsid w:val="002C1A8B"/>
    <w:rsid w:val="004C3C0D"/>
    <w:rsid w:val="009D79A1"/>
    <w:rsid w:val="00FB1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529</Words>
  <Characters>3019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2021-07-20T08:32:00Z</dcterms:created>
  <dcterms:modified xsi:type="dcterms:W3CDTF">2021-07-21T12:26:00Z</dcterms:modified>
</cp:coreProperties>
</file>